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F04F93" w:rsidRPr="00557E67">
        <w:t>S3</w:t>
      </w:r>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bookmarkStart w:id="10" w:name="_GoBack"/>
      <w:bookmarkEnd w:id="10"/>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520D2"/>
    <w:rsid w:val="000B46D8"/>
    <w:rsid w:val="00177A29"/>
    <w:rsid w:val="002B5524"/>
    <w:rsid w:val="003B3222"/>
    <w:rsid w:val="00424DED"/>
    <w:rsid w:val="00482A4F"/>
    <w:rsid w:val="00527398"/>
    <w:rsid w:val="00557E67"/>
    <w:rsid w:val="00632123"/>
    <w:rsid w:val="008104C5"/>
    <w:rsid w:val="008402D9"/>
    <w:rsid w:val="009175F9"/>
    <w:rsid w:val="009761CF"/>
    <w:rsid w:val="009B0D92"/>
    <w:rsid w:val="00A03098"/>
    <w:rsid w:val="00A14104"/>
    <w:rsid w:val="00A3732E"/>
    <w:rsid w:val="00A53085"/>
    <w:rsid w:val="00AA2476"/>
    <w:rsid w:val="00B82447"/>
    <w:rsid w:val="00BD0C39"/>
    <w:rsid w:val="00BD3F1F"/>
    <w:rsid w:val="00E05C0C"/>
    <w:rsid w:val="00EB1492"/>
    <w:rsid w:val="00F04F93"/>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9895E0-B42E-46C8-88EB-0E2397F27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Ballontekst">
    <w:name w:val="Balloon Text"/>
    <w:basedOn w:val="Standaard"/>
    <w:link w:val="BallontekstChar"/>
    <w:semiHidden/>
    <w:unhideWhenUsed/>
    <w:rsid w:val="00557E67"/>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557E67"/>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172</Words>
  <Characters>951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Munneke, Guus</cp:lastModifiedBy>
  <cp:revision>4</cp:revision>
  <cp:lastPrinted>2021-07-05T12:57:00Z</cp:lastPrinted>
  <dcterms:created xsi:type="dcterms:W3CDTF">2021-07-05T12:47:00Z</dcterms:created>
  <dcterms:modified xsi:type="dcterms:W3CDTF">2021-07-05T12:58:00Z</dcterms:modified>
</cp:coreProperties>
</file>